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8153412" name="d248d200-bf97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2718950" name="d248d200-bf97-11f0-bd43-674a3bc54c3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029093" name="717ec40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851213" name="717ec400-bf99-11f0-bd43-674a3bc54c3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7576456" name="8c92392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8742270" name="8c923920-bf99-11f0-bd43-674a3bc54c3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1745638" name="da4ff4e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140604" name="da4ff4e0-bf99-11f0-bd43-674a3bc54c3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8401985" name="0186b6c0-bf9a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669944" name="0186b6c0-bf9a-11f0-bd43-674a3bc54c3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3869292" name="e7bc6e00-bf9a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3637811" name="e7bc6e00-bf9a-11f0-bd43-674a3bc54c3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-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5321428" name="01ff4cb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6049122" name="01ff4cb0-bf9b-11f0-bd43-674a3bc54c3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7156987" name="16964bb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2320298" name="16964bb0-bf9b-11f0-bd43-674a3bc54c3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3535615" name="25cea0a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084025" name="25cea0a0-bf9b-11f0-bd43-674a3bc54c3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Boden / Decke </w:t>
            </w:r>
          </w:p>
        </w:tc>
        <w:tc>
          <w:p>
            <w:pPr>
              <w:spacing w:before="0" w:after="0" w:line="240" w:lineRule="auto"/>
            </w:pPr>
            <w:r>
              <w:t>Wand / Boden / Decke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8971679" name="aeddc15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200545" name="aeddc150-bf9b-11f0-bd43-674a3bc54c3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0688843" name="e3362d2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579513" name="e3362d20-bf9b-11f0-bd43-674a3bc54c3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6419834" name="650cb3a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309809" name="650cb3a0-bf9c-11f0-bd43-674a3bc54c3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Wohnzimmer  / Wintergarten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0013214" name="7fee917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870660" name="7fee9170-bf9c-11f0-bd43-674a3bc54c3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Wintergarten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1636764" name="9eaf090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7061325" name="9eaf0900-bf9c-11f0-bd43-674a3bc54c3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5727980" name="0c619da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902507" name="0c619da0-bf9d-11f0-bd43-674a3bc54c3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1535370" name="cbd65f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148635" name="cbd65f40-bf9d-11f0-bd43-674a3bc54c3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4639118" name="db867c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4505627" name="db867c40-bf9d-11f0-bd43-674a3bc54c3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557089" name="ec247bb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8287849" name="ec247bb0-bf9d-11f0-bd43-674a3bc54c3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186539" name="00f17ed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82182" name="00f17ed0-bf9e-11f0-bd43-674a3bc54c3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0838421" name="4f2a0fe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8226765" name="4f2a0fe0-bf9e-11f0-bd43-674a3bc54c3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31, 8363 Bichelsee-Balterswil</w:t>
          </w:r>
        </w:p>
        <w:p>
          <w:pPr>
            <w:spacing w:before="0" w:after="0"/>
          </w:pPr>
          <w:r>
            <w:t>580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